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0658002" name="bea196a0-e2df-11ef-8c86-f74e1e4fc1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422766" name="bea196a0-e2df-11ef-8c86-f74e1e4fc16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/ Küche / Alle Schlafzimmer 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0894251" name="f128c4e0-e2df-11ef-9702-8bcff05727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9874918" name="f128c4e0-e2df-11ef-9702-8bcff05727e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/ Küche / WC / Gang  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1761122" name="1aeb3ab0-e2e0-11ef-8182-133f7828f3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36524" name="1aeb3ab0-e2e0-11ef-8182-133f7828f34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0499006" name="96198020-e2e0-11ef-a34f-73ef09a2b9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383091" name="96198020-e2e0-11ef-a34f-73ef09a2b91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3741407" name="ac79a660-e2e0-11ef-97a4-c552bfb599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816041" name="ac79a660-e2e0-11ef-97a4-c552bfb5998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9049464" name="d0974160-e2e0-11ef-a9b2-1140122c09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67127" name="d0974160-e2e0-11ef-a9b2-1140122c098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7881567" name="e781f460-e2e0-11ef-be67-194c1a776e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497216" name="e781f460-e2e0-11ef-be67-194c1a776e9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3187643" name="fd763970-e2e0-11ef-a9e3-f5f6c2588e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355510" name="fd763970-e2e0-11ef-a9e3-f5f6c2588e4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Alle Schlafzimmer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3364110" name="1e22c990-e2e1-11ef-b496-dd7102183f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183059" name="1e22c990-e2e1-11ef-b496-dd7102183f4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8422700" name="47ae50e0-e2e1-11ef-baf7-09f88e64a1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844239" name="47ae50e0-e2e1-11ef-baf7-09f88e64a1b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1865366" name="ce238cd0-e2e1-11ef-b4fe-85be34bc21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3660156" name="ce238cd0-e2e1-11ef-b4fe-85be34bc21d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2366716" name="3f1f0ae0-e2e2-11ef-8db9-8dc0ce8e76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871766" name="3f1f0ae0-e2e2-11ef-8db9-8dc0ce8e762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2828218" name="508ed940-e2e2-11ef-baa6-4d61454596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041874" name="508ed940-e2e2-11ef-baa6-4d61454596f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Sauna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5124930" name="7e7e4500-e2e4-11ef-9ff6-e334c5bc00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26095" name="7e7e4500-e2e4-11ef-9ff6-e334c5bc00f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Technikraum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5908738" name="a4f11aa0-e2e4-11ef-8253-c1be972913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120884" name="a4f11aa0-e2e4-11ef-8253-c1be9729136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9745924" name="d256a7d0-e2e4-11ef-a551-5514b028b4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278665" name="d256a7d0-e2e4-11ef-a551-5514b028b45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2885905" name="433f1310-e2e5-11ef-900f-792ec8da6a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834421" name="433f1310-e2e5-11ef-900f-792ec8da6af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Mühlacherstrasse 10, 5212 Hausen </w:t>
          </w:r>
        </w:p>
        <w:p>
          <w:pPr>
            <w:spacing w:before="0" w:after="0"/>
          </w:pPr>
          <w:r>
            <w:t>153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footer.xml" Type="http://schemas.openxmlformats.org/officeDocument/2006/relationships/footer" Id="rId2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